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4108578" name="14756bf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825295" name="14756bf0-00e0-11f1-bddf-0d0aebe13f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6926665" name="9577d99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030831" name="9577d990-00e0-11f1-bddf-0d0aebe13f0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8392334" name="9eedc42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87051" name="9eedc420-00e1-11f1-bddf-0d0aebe13f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5910719" name="96903c8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53575" name="96903c80-00e2-11f1-bddf-0d0aebe13f0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1052192" name="75354e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679492" name="75354e80-00e3-11f1-bddf-0d0aebe13f0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022106" name="f95620e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995654" name="f95620e0-00e8-11f1-bddf-0d0aebe13f0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2013555" name="768944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976512" name="768944c0-00ee-11f1-bddf-0d0aebe13f0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515898" name="dacd737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453375" name="dacd7370-00ee-11f1-bddf-0d0aebe13f0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7854543" name="95206cf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722334" name="95206cf0-00ef-11f1-bddf-0d0aebe13f0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9943018" name="dd88f48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296579" name="dd88f480-00ef-11f1-bddf-0d0aebe13f0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5292600" name="f072d10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424007" name="f072d100-00f5-11f1-bddf-0d0aebe13f0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626" name="5751ced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46778" name="5751ced0-00f6-11f1-bddf-0d0aebe13f0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4500257" name="0bcccf9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69523" name="0bcccf90-00f7-11f1-bddf-0d0aebe13f0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868110" name="ae882bb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602016" name="ae882bb0-00e0-11f1-bddf-0d0aebe13f0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7151806" name="baab8d9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342869" name="baab8d90-00e2-11f1-bddf-0d0aebe13f0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765663" name="a5a053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87899" name="a5a05380-00e3-11f1-bddf-0d0aebe13f0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8795639" name="d589650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184933" name="d5896500-00e8-11f1-bddf-0d0aebe13f0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716191" name="8d54fe1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706164" name="8d54fe10-00ee-11f1-bddf-0d0aebe13f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7822968" name="1e87b5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737352" name="1e87b530-00ef-11f1-bddf-0d0aebe13f0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0575690" name="a3b0c21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904153" name="a3b0c210-00ef-11f1-bddf-0d0aebe13f0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4697189" name="fceddab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574173" name="fceddab0-00f5-11f1-bddf-0d0aebe13f0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5961912" name="64a8446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501038" name="64a84460-00f6-11f1-bddf-0d0aebe13f0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4205611" name="1dcd45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312486" name="1dcd4530-00f7-11f1-bddf-0d0aebe13f0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Radiatirennischen 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5159998" name="d07970d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175916" name="d07970d0-00e0-11f1-bddf-0d0aebe13f0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Radiatirennischen 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7372530" name="10aab2e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355601" name="10aab2e0-00e1-11f1-bddf-0d0aebe13f0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5522868" name="526a361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874007" name="526a3610-00e1-11f1-bddf-0d0aebe13f0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7399086" name="daa3903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941410" name="daa39030-00e1-11f1-bddf-0d0aebe13f0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2729682" name="183551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894527" name="183551c0-00ee-11f1-bddf-0d0aebe13f0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1993173" name="c0d84a2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084096" name="c0d84a20-00ef-11f1-bddf-0d0aebe13f0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3262260" name="2954958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689427" name="29549580-00f6-11f1-bddf-0d0aebe13f0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8084395" name="75d7122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955417" name="75d71220-00f6-11f1-bddf-0d0aebe13f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6624381" name="bb32cee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675292" name="bb32cee0-00f6-11f1-bddf-0d0aebe13f0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8548792" name="d395a2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597746" name="d395a2f0-00f6-11f1-bddf-0d0aebe13f0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7765655" name="ff2389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449310" name="ff2389f0-00f6-11f1-bddf-0d0aebe13f0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4966492" name="1dab4a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289422" name="1dab4ad0-00e2-11f1-bddf-0d0aebe13f0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316568" name="93e9b82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604358" name="93e9b820-00e3-11f1-bddf-0d0aebe13f0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6342521" name="c7b4b00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988090" name="c7b4b000-00ee-11f1-bddf-0d0aebe13f0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2330432" name="83e56a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614927" name="83e56a30-00ef-11f1-bddf-0d0aebe13f0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4145358" name="dd54684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470579" name="dd546840-00f5-11f1-bddf-0d0aebe13f0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6018463" name="46430c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350968" name="46430c30-00f6-11f1-bddf-0d0aebe13f0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6105828" name="4b0b80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623605" name="4b0b80d0-00e2-11f1-bddf-0d0aebe13f0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9187284" name="f4f98c4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547162" name="f4f98c40-00e2-11f1-bddf-0d0aebe13f0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0644256" name="f8a6a2d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801058" name="f8a6a2d0-00ef-11f1-bddf-0d0aebe13f0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0807791" name="9d7744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305896" name="9d774430-00f6-11f1-bddf-0d0aebe13f0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8553465" name="1c5eff4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682507" name="1c5eff40-00e3-11f1-bddf-0d0aebe13f0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729080" name="af1d105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943048" name="af1d1050-00ee-11f1-bddf-0d0aebe13f0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7551684" name="4e7ffb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806109" name="4e7ffb30-00ef-11f1-bddf-0d0aebe13f0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5631497" name="bd4836d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117256" name="bd4836d0-00f5-11f1-bddf-0d0aebe13f0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25/27 </w:t>
            </w:r>
          </w:p>
        </w:tc>
        <w:tc>
          <w:p>
            <w:pPr>
              <w:spacing w:before="0" w:after="0" w:line="240" w:lineRule="auto"/>
            </w:pPr>
            <w:r>
              <w:t>Fassadenschindel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9473707" name="d066a4c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855723" name="d066a4c0-00e3-11f1-bddf-0d0aebe13f0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ng</w:t>
            </w:r>
          </w:p>
          <w:p>
            <w:pPr>
              <w:spacing w:before="0" w:after="0" w:line="240" w:lineRule="auto"/>
            </w:pPr>
            <w:r>
              <w:t>25/DG</w:t>
            </w:r>
          </w:p>
        </w:tc>
        <w:tc>
          <w:p>
            <w:pPr>
              <w:spacing w:before="0" w:after="0" w:line="240" w:lineRule="auto"/>
            </w:pPr>
            <w:r>
              <w:t>Formteil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6268438" name="69240db0-00e4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946366" name="69240db0-00e4-11f1-bddf-0d0aebe13f0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25/DG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4014525" name="c51b7310-00e4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506643" name="c51b7310-00e4-11f1-bddf-0d0aebe13f0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und Zwischenböden </w:t>
            </w:r>
          </w:p>
          <w:p>
            <w:pPr>
              <w:spacing w:before="0" w:after="0" w:line="240" w:lineRule="auto"/>
            </w:pPr>
            <w:r>
              <w:t>Treppenhaus 25/27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einschichtiger 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55949" name="3f11df50-00e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301505" name="3f11df50-00e6-11f1-bddf-0d0aebe13f0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und Zwischenböden </w:t>
            </w:r>
          </w:p>
          <w:p>
            <w:pPr>
              <w:spacing w:before="0" w:after="0" w:line="240" w:lineRule="auto"/>
            </w:pPr>
            <w:r>
              <w:t>Treppenhaus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p>
            <w:pPr>
              <w:spacing w:before="0" w:after="0" w:line="240" w:lineRule="auto"/>
            </w:pPr>
            <w:r>
              <w:t>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43182111" name="ab6bafd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810704" name="ab6bafd0-00e8-11f1-bddf-0d0aebe13f0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25/27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1600408" name="e3a9c0a0-00f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758654" name="e3a9c0a0-00f0-11f1-bddf-0d0aebe13f0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25/27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8399071" name="5f12c520-00f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266332" name="5f12c520-00f1-11f1-bddf-0d0aebe13f0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Keller</w:t>
            </w:r>
          </w:p>
          <w:p>
            <w:pPr>
              <w:spacing w:before="0" w:after="0" w:line="240" w:lineRule="auto"/>
            </w:pPr>
            <w:r>
              <w:t>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3023936" name="3630f5e0-00f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854327" name="3630f5e0-00f2-11f1-bddf-0d0aebe13f0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477097" name="0c437ba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819968" name="0c437ba0-00f6-11f1-bddf-0d0aebe13f0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25/27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6214571" name="6d995140-0128-11f1-91cd-21493e5484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253470" name="6d995140-0128-11f1-91cd-21493e5484f4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Im Gässli 25/27, 8162 Steinmaur</w:t>
          </w:r>
        </w:p>
        <w:p>
          <w:pPr>
            <w:spacing w:before="0" w:after="0"/>
          </w:pPr>
          <w:r>
            <w:t>631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